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24579283" name="019f176e-b8ec-7134-b131-f3d351bb91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5555183" name="019f176e-b8ec-7134-b131-f3d351bb913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EG-OG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42865380" name="019f177b-1c64-771c-94e4-e823729ef7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5965216" name="019f177b-1c64-771c-94e4-e823729ef72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Kinderzimmer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2300586" name="019f1793-ea65-7b88-83c8-dcf48af277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8404672" name="019f1793-ea65-7b88-83c8-dcf48af2776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15093626" name="019f17a8-2657-7ae9-891a-c20b948487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7997743" name="019f17a8-2657-7ae9-891a-c20b94848700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5371194" name="019f17b9-928e-7c65-b268-9f975c45cf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9943583" name="019f17b9-928e-7c65-b268-9f975c45cf6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09370069" name="019f17c1-3c24-7850-88e0-bd74f7ffe9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917704" name="019f17c1-3c24-7850-88e0-bd74f7ffe9e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57956292" name="019f176f-bec9-78c9-b50e-c434f63889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8497630" name="019f176f-bec9-78c9-b50e-c434f63889a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00516149" name="019f177c-9ec3-7fe4-8d76-06f7e89887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0540197" name="019f177c-9ec3-7fe4-8d76-06f7e898876e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Eingang/ 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52585004" name="019f1767-97e3-7036-a140-6067937701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7371525" name="019f1767-97e3-7036-a140-60679377010e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36882543" name="019f17a8-e812-7855-ac39-6fb7cef2e3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6920783" name="019f17a8-e812-7855-ac39-6fb7cef2e30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Nach 1990 Erstellt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5137353" name="019f17ba-e7cd-7121-8f2b-8c5fea4771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5953227" name="019f17ba-e7cd-7121-8f2b-8c5fea47710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Kinderzimmer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07693260" name="019f1792-6313-7e4e-bdec-8818964623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8605553" name="019f1792-6313-7e4e-bdec-88189646239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Kinderzimmer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9813707" name="019f1794-b3fd-7999-8788-5785cfb817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7585089" name="019f1794-b3fd-7999-8788-5785cfb8176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Küche/Badezimmer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14564224" name="019f17a3-ea8d-745b-b3aa-509c6f008f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7156296" name="019f17a3-ea8d-745b-b3aa-509c6f008fe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Zweilagig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Boden/ Wand/Decke</w:t>
            </w:r>
          </w:p>
        </w:tc>
        <w:tc>
          <w:p>
            <w:pPr>
              <w:spacing w:before="0" w:after="0" w:line="240" w:lineRule="auto"/>
            </w:pPr>
            <w:r>
              <w:t>Boden/Wand/Decke </w:t>
            </w:r>
          </w:p>
        </w:tc>
        <w:tc>
          <w:p>
            <w:pPr>
              <w:spacing w:before="0" w:after="0" w:line="240" w:lineRule="auto"/>
            </w:pPr>
            <w:r>
              <w:t>Fliesenkleber/ 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2785993" name="019f17ad-a38e-7957-878c-fa6e9a78b5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2014862" name="019f17ad-a38e-7957-878c-fa6e9a78b54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Nach 1990 Erstellt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 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529860" name="019f17bc-5879-7a56-8c5a-8615108c05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1644343" name="019f17bc-5879-7a56-8c5a-8615108c0556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Schlafzimmer/Wintergarten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Boden/Wand/Decke </w:t>
            </w:r>
          </w:p>
        </w:tc>
        <w:tc>
          <w:p>
            <w:pPr>
              <w:spacing w:before="0" w:after="0" w:line="240" w:lineRule="auto"/>
            </w:pPr>
            <w:r>
              <w:t>Boden/Wand/Decke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68329959" name="019f17be-5072-7e37-8058-e21f4a6860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4722261" name="019f17be-5072-7e37-8058-e21f4a68605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Nach 1990 Erstellt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WC/Dusche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Wand/Decke</w:t>
            </w:r>
          </w:p>
        </w:tc>
        <w:tc>
          <w:p>
            <w:pPr>
              <w:spacing w:before="0" w:after="0" w:line="240" w:lineRule="auto"/>
            </w:pPr>
            <w:r>
              <w:t> Wand/ Decke</w:t>
            </w:r>
          </w:p>
        </w:tc>
        <w:tc>
          <w:p>
            <w:pPr>
              <w:spacing w:before="0" w:after="0" w:line="240" w:lineRule="auto"/>
            </w:pPr>
            <w:r>
              <w:t>Fliesenkleber/ 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78963859" name="019f1773-020e-7982-a025-1a56e97a27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4717687" name="019f1773-020e-7982-a025-1a56e97a27b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Nach 1990 Erstellt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Rütibohlstrasse 41, Langnau am Albis</w:t>
          </w:r>
        </w:p>
        <w:p>
          <w:pPr>
            <w:spacing w:before="0" w:after="0"/>
          </w:pPr>
          <w:r>
            <w:t>DN 974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